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3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袁锦虹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43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(050234—002)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(050234—002)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刺法灸法学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(050802—002)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刺法灸法学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(050802—002)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刺法灸法学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(050802—002)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刺法灸法学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(050802—002)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