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B11-404实验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B11-404实验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信息计量原理与应用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信息计量原理与应用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