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1~3,5,10~14(双),15周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1~3,5,10~14(双),15周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中药类235;中药类236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中药类233;中药类234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中药类231;中药类232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谷巍,李思蒙,田荣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谷巍,田荣,李思蒙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046012—001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采药见习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谷巍,张瑜,李思蒙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