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赵迎凤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信管22;药管22;数管22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信管22;药管22;数管22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药制剂22;药学223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药制剂22;药学223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资源222;资源221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