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邓秀珍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中医八211;中医八212;中医八213（苏州）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中医211;中医214;中医213;中医212（苏州）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中医八211;中医八213;中医八212（苏州）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中医八211;中医八212;中医八213（苏州）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中医211;中医213;中医212;中医214（苏州）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中医211;中医214;中医213;中医212（苏州）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中医八211;中医八213;中医八212（苏州）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中医211;中医214;中医213;中医212（苏州）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