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邱艳华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9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连云港中医院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中医211;中医212;中医213;中医214（连云港）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连云港中医院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中医211;中医213;中医212;中医214（连云港）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连云港中医院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中医211;中医212;中医213;中医214（连云港）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连云港中医院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中医211;中医214;中医213;中医212（连云港）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连云港中医院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中医211;中医212;中医213;中医214（连云港）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连云港中医院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中医211;中医213;中医212;中医214（连云港）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连云港中医院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中医211;中医212;中医213;中医214（连云港）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连云港中医院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中医211;中医214;中医213;中医212（连云港）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连云港中医院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中医211;中医214;中医213;中医212（连云港）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