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邹飞飞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8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临床211;临床（老年）21;临床212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临床211;临床（老年）21;临床212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