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2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郑云枫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6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中药类235;中药类236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中药类235;中药类236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