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9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发展规划处、社会资源处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郑晓红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7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中西临231;中西临233;中西临232;中西临23（灵素）班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