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7271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中医学院·中西医结合学院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郝民强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11~12周</w:t>
      </w:r>
    </w:p>
    <w:bookmarkStart w:id="1" w:name="7271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(031628—001)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中西临211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(031628—001)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中西临211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(031628—001)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中西临211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(031628—001)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中西临211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