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97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郭玫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5~12周</w:t>
      </w:r>
    </w:p>
    <w:bookmarkStart w:id="1" w:name="39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(010629—003)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(010629—005)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(010629—002)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(010629—006)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护理老年23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护理伦理学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(010629—004)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护理234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