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6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郭锐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06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视光学理论与方法Ⅰ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(030654—001)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眼视光22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视光学理论与方法Ⅰ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(030654—001)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眼视光22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