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2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金宇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2~16周</w:t>
      </w:r>
    </w:p>
    <w:bookmarkStart w:id="1" w:name="41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医学实验技术的原理和操作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(r029004—001)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