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0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中医康复22;针推221;针推222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400372—001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循证医学#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金彦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