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（常州）中医211;中医212;中医214;中医213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（常州）中医211;中医212;中医214;中医213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（常州）中医八211;中医八212;中医八213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常州市中医医院第二教室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（常州）中医八211;中医八212;中医八213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