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738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钱佳佳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73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运动生理学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(050655—001)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康复合作办学231;康复合作办学232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运动生理学（双语）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(059998—001)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康复23;康复老年23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运动学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(400167—001)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康复合作办学231;康复合作办学232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运动生理学（双语）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(059998—001)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康复23;康复老年23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运动生理学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(050655—001)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康复合作办学231;康复合作办学232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运动学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(400167—001)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康复合作办学231;康复合作办学232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运动学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(400167—001)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康复合作办学231;康复合作办学232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