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钱鑫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0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助产22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助产22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助产22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助产22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