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6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闫春燕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6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诗词欣赏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(r010001—001)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诗词欣赏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(r010001—001)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诗词鉴赏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戏曲鉴赏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(110906—001)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诗词鉴赏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戏曲鉴赏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(110906—001)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戏剧鉴赏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(110904—001)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戏剧鉴赏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(110904—002)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