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陆志平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智能终端应用开发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智能终端应用开发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