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陆敬平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11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1~2,5~10,12~16周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康复22;康复（老年）22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(031132—002)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