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29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人工智能与信息技术学院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陈多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229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医疗仪器原理与应用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(085004—001)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医信21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医疗仪器原理与应用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(085004—001)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医信21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信号与系统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(080271—001)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医信22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信号与系统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(080271—001)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医信22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