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陈天翼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71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中医211;中医213;中医212;中医214（省中）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