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行政法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行政法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中医223;中医224;中医225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知识产权法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知识产权法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