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陈方平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哲学与幸福人生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现代西方哲学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公共关系学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人际关系艺术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养老22;药管22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