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（市中）中医211;中医212;中医214;中医213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（市中）中医211;中医212;中医214;中医213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民间针灸疗法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