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0174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陈苓珊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1~11周</w:t>
      </w:r>
    </w:p>
    <w:bookmarkStart w:id="1" w:name="10174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医学影像学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(031103—002)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南方中医21;南方针推21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医学影像学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(031103—002)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南方中医21;南方针推21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