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陶李蕙苹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83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
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中医203;中医204;中医（妇产）20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