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623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韩疏影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62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分析化学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(040427—003)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药学类233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分析化学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(040427—003)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药学类233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分析化学实验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(040442—003)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B3-407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药学类233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药物分析实验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(048041—002)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B3-409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药学211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分析化学实验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(040442—003)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B3-407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药学类233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药物分析实验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(048041—002)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B3-409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药学211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