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康复（老年）21;康复21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(110809—004)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康复（中德）212;康复（中德）211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康复（中德）212;康复（中德）211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临床221;临床222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临床（老年）22;眼视光22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