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高卫萍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9~10周</w:t>
      </w:r>
    </w:p>
    <w:bookmarkStart w:id="1" w:name="10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中医五官科学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境外泰国19;境外泰国皇太后19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中医五官科学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境外泰国19;境外泰国皇太后19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中医五官科学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境外泰国19;境外泰国皇太后19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