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高建芝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计算机类221;计算机类222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计算机类221;计算机类222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计算机类221;计算机类222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计算机类221;计算机类222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公管221;国贸22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(400286—023)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(110149—031)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公管222;公管223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中医八221;中医八222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