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党委学生工作部（与学生工作处合署）、人民武装部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高永昌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1~7周</w:t>
      </w:r>
    </w:p>
    <w:bookmarkStart w:id="1" w:name="6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中药九23;临床老年23;中药九23（屠呦呦班）;应心23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中药九23;临床老年23;中药九23（屠呦呦班）;应心23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