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355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人工智能与信息技术学院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龚庆悦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35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机器学习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(089174—001)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机器学习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(089174—001)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机器学习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(089174—001)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机器学习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(089174—001)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Photoshop图像处理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(r089107—001)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